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19B3A" w14:textId="77777777" w:rsidR="00021B4F" w:rsidRPr="00DD7E57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DD7E57">
        <w:rPr>
          <w:b/>
          <w:i/>
        </w:rPr>
        <w:t xml:space="preserve">Załącznik nr </w:t>
      </w:r>
      <w:r w:rsidR="00D36ACD" w:rsidRPr="00DD7E57">
        <w:rPr>
          <w:b/>
          <w:i/>
          <w:shd w:val="clear" w:color="auto" w:fill="FFFFFF"/>
        </w:rPr>
        <w:t>2 do SWZ</w:t>
      </w:r>
    </w:p>
    <w:p w14:paraId="2CCCC4EE" w14:textId="77777777" w:rsidR="00021B4F" w:rsidRPr="00DD7E57" w:rsidRDefault="00021B4F" w:rsidP="00021B4F">
      <w:pPr>
        <w:widowControl w:val="0"/>
        <w:autoSpaceDE w:val="0"/>
        <w:rPr>
          <w:sz w:val="18"/>
          <w:szCs w:val="22"/>
        </w:rPr>
      </w:pPr>
      <w:r w:rsidRPr="00DD7E57">
        <w:rPr>
          <w:sz w:val="22"/>
          <w:szCs w:val="22"/>
          <w:shd w:val="clear" w:color="auto" w:fill="FFFFFF"/>
        </w:rPr>
        <w:t>.............................</w:t>
      </w:r>
      <w:r w:rsidRPr="00DD7E57">
        <w:rPr>
          <w:sz w:val="22"/>
          <w:szCs w:val="22"/>
        </w:rPr>
        <w:t>..........................</w:t>
      </w:r>
    </w:p>
    <w:p w14:paraId="46ABB587" w14:textId="77777777" w:rsidR="00021B4F" w:rsidRPr="00DD7E57" w:rsidRDefault="00021B4F" w:rsidP="00021B4F">
      <w:pPr>
        <w:widowControl w:val="0"/>
        <w:autoSpaceDE w:val="0"/>
        <w:rPr>
          <w:sz w:val="18"/>
          <w:szCs w:val="22"/>
        </w:rPr>
      </w:pPr>
      <w:r w:rsidRPr="00DD7E57">
        <w:rPr>
          <w:sz w:val="18"/>
          <w:szCs w:val="22"/>
        </w:rPr>
        <w:t>pieczęć wykonawcy lub wykonawców</w:t>
      </w:r>
    </w:p>
    <w:p w14:paraId="445FD86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18"/>
          <w:szCs w:val="22"/>
        </w:rPr>
        <w:t>ubiegających się wspólnie o udzielenie zamówienia</w:t>
      </w:r>
    </w:p>
    <w:p w14:paraId="2BFECC61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68F36599" w14:textId="77777777" w:rsidR="00021B4F" w:rsidRPr="00DD7E57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 xml:space="preserve">OFERTA </w:t>
      </w:r>
    </w:p>
    <w:p w14:paraId="5C8D9FE8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03C74C0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Dane dotyczące wykonawcy składającego ofertę</w:t>
      </w:r>
    </w:p>
    <w:p w14:paraId="6A57D20C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221091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23E26E55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40AF7CAF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Nr telefonu:……………………………………………………………………………………..</w:t>
      </w:r>
    </w:p>
    <w:p w14:paraId="274F1C31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DD7E57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0F95CBE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DD7E57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1967AFCE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39D02FF4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02CC6D60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Dane dotyczące zamawiającego</w:t>
      </w:r>
    </w:p>
    <w:p w14:paraId="778CA528" w14:textId="77777777" w:rsidR="00021B4F" w:rsidRPr="00DD7E57" w:rsidRDefault="00253992" w:rsidP="00021B4F">
      <w:pPr>
        <w:ind w:firstLine="709"/>
      </w:pPr>
      <w:r w:rsidRPr="00DD7E57">
        <w:t>Gmina Glinojeck</w:t>
      </w:r>
    </w:p>
    <w:p w14:paraId="69A8F2F5" w14:textId="77777777" w:rsidR="00021B4F" w:rsidRPr="00DD7E57" w:rsidRDefault="00021B4F" w:rsidP="00021B4F">
      <w:pPr>
        <w:ind w:firstLine="709"/>
      </w:pPr>
      <w:r w:rsidRPr="00DD7E57">
        <w:t>ul.</w:t>
      </w:r>
      <w:r w:rsidR="00253992" w:rsidRPr="00DD7E57">
        <w:t xml:space="preserve"> Płocka 12</w:t>
      </w:r>
    </w:p>
    <w:p w14:paraId="117D827D" w14:textId="77777777" w:rsidR="00021B4F" w:rsidRPr="00DD7E57" w:rsidRDefault="00021B4F" w:rsidP="00021B4F">
      <w:pPr>
        <w:widowControl w:val="0"/>
        <w:autoSpaceDE w:val="0"/>
        <w:ind w:firstLine="708"/>
        <w:rPr>
          <w:sz w:val="22"/>
          <w:szCs w:val="22"/>
        </w:rPr>
      </w:pPr>
      <w:r w:rsidRPr="00DD7E57">
        <w:t>06-4</w:t>
      </w:r>
      <w:r w:rsidR="00253992" w:rsidRPr="00DD7E57">
        <w:t>5</w:t>
      </w:r>
      <w:r w:rsidRPr="00DD7E57">
        <w:t xml:space="preserve">0 </w:t>
      </w:r>
      <w:r w:rsidR="00253992" w:rsidRPr="00DD7E57">
        <w:t>Glinojeck</w:t>
      </w:r>
    </w:p>
    <w:p w14:paraId="1703B4F4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0441A952" w14:textId="77777777" w:rsidR="00021B4F" w:rsidRPr="00DD7E57" w:rsidRDefault="00021B4F" w:rsidP="00021B4F">
      <w:pPr>
        <w:pStyle w:val="Nagwek1"/>
        <w:jc w:val="center"/>
        <w:rPr>
          <w:sz w:val="22"/>
          <w:szCs w:val="22"/>
        </w:rPr>
      </w:pPr>
      <w:r w:rsidRPr="00DD7E57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66095680" w14:textId="77777777" w:rsidR="00021B4F" w:rsidRPr="00DD7E57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0F4850AF" w14:textId="2CD62EFC" w:rsidR="00021B4F" w:rsidRPr="00056958" w:rsidRDefault="00021B4F" w:rsidP="00185E84">
      <w:pPr>
        <w:jc w:val="both"/>
        <w:rPr>
          <w:sz w:val="22"/>
          <w:szCs w:val="22"/>
        </w:rPr>
      </w:pPr>
      <w:r w:rsidRPr="00056958">
        <w:rPr>
          <w:sz w:val="22"/>
          <w:szCs w:val="22"/>
        </w:rPr>
        <w:t xml:space="preserve">Przystępując do udziału w postępowaniu </w:t>
      </w:r>
      <w:r w:rsidRPr="00056958">
        <w:rPr>
          <w:bCs/>
          <w:sz w:val="22"/>
          <w:szCs w:val="22"/>
        </w:rPr>
        <w:t>o udzielenie zamówienia publicznego pn.</w:t>
      </w:r>
      <w:r w:rsidRPr="00056958">
        <w:rPr>
          <w:sz w:val="22"/>
          <w:szCs w:val="22"/>
        </w:rPr>
        <w:t xml:space="preserve">: </w:t>
      </w:r>
      <w:r w:rsidR="00185E84" w:rsidRPr="00056958">
        <w:rPr>
          <w:sz w:val="22"/>
          <w:szCs w:val="22"/>
        </w:rPr>
        <w:t>„</w:t>
      </w:r>
      <w:r w:rsidR="006D2E27">
        <w:t>Budowa zbiornika retencyjnego w miejscowości Nowy Garwarz</w:t>
      </w:r>
      <w:r w:rsidR="00185E84" w:rsidRPr="00056958">
        <w:rPr>
          <w:sz w:val="22"/>
          <w:szCs w:val="22"/>
        </w:rPr>
        <w:t>”</w:t>
      </w:r>
      <w:r w:rsidRPr="00056958">
        <w:rPr>
          <w:sz w:val="22"/>
          <w:szCs w:val="22"/>
        </w:rPr>
        <w:t>, oświadczamy, że wykonamy zamówienie na warunkach określonych przez Zamawiającego za cenę:</w:t>
      </w:r>
    </w:p>
    <w:p w14:paraId="644BF76E" w14:textId="77777777" w:rsidR="00021B4F" w:rsidRPr="00DD7E5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DD7E57">
        <w:t xml:space="preserve">cena netto: ................................. zł, słownie: </w:t>
      </w:r>
      <w:r w:rsidRPr="00DD7E57">
        <w:rPr>
          <w:bCs/>
        </w:rPr>
        <w:t>................................................................. złotych</w:t>
      </w:r>
    </w:p>
    <w:p w14:paraId="51601718" w14:textId="77777777" w:rsidR="00021B4F" w:rsidRPr="00DD7E5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DD7E57">
        <w:t xml:space="preserve">VAT: </w:t>
      </w:r>
      <w:r w:rsidRPr="00DD7E57">
        <w:tab/>
        <w:t xml:space="preserve">................................. zł, słownie: </w:t>
      </w:r>
      <w:r w:rsidRPr="00DD7E57">
        <w:rPr>
          <w:bCs/>
        </w:rPr>
        <w:t>...............................................................złotych</w:t>
      </w:r>
    </w:p>
    <w:p w14:paraId="6E62CF47" w14:textId="77777777" w:rsidR="00021B4F" w:rsidRPr="00DD7E57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DD7E57">
        <w:t xml:space="preserve">cena brutto: ................................. zł, słownie: </w:t>
      </w:r>
      <w:r w:rsidRPr="00DD7E57">
        <w:rPr>
          <w:bCs/>
        </w:rPr>
        <w:t>.................................................................złotych</w:t>
      </w:r>
    </w:p>
    <w:p w14:paraId="5FB6D5A5" w14:textId="1E74A0A3" w:rsidR="00021B4F" w:rsidRDefault="00A11CB4" w:rsidP="00021B4F">
      <w:pPr>
        <w:pStyle w:val="Tekstpodstawowy"/>
        <w:tabs>
          <w:tab w:val="left" w:pos="4678"/>
          <w:tab w:val="left" w:pos="7655"/>
        </w:tabs>
      </w:pPr>
      <w:r>
        <w:t>w tym:</w:t>
      </w:r>
    </w:p>
    <w:p w14:paraId="33EFC290" w14:textId="77777777" w:rsidR="00E92AFB" w:rsidRPr="001610A4" w:rsidRDefault="00E92AFB" w:rsidP="00E92AFB">
      <w:pPr>
        <w:widowControl w:val="0"/>
        <w:numPr>
          <w:ilvl w:val="3"/>
          <w:numId w:val="13"/>
        </w:numPr>
        <w:tabs>
          <w:tab w:val="left" w:pos="360"/>
          <w:tab w:val="left" w:pos="4678"/>
          <w:tab w:val="left" w:pos="7655"/>
        </w:tabs>
        <w:suppressAutoHyphens w:val="0"/>
        <w:autoSpaceDE w:val="0"/>
        <w:spacing w:after="120" w:line="276" w:lineRule="auto"/>
        <w:ind w:left="360"/>
      </w:pPr>
      <w:r w:rsidRPr="001610A4">
        <w:rPr>
          <w:bCs/>
        </w:rPr>
        <w:t>wykonanie dokumentacji projektowej:</w:t>
      </w:r>
    </w:p>
    <w:p w14:paraId="1007CFE1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16BE9BBF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 xml:space="preserve">................................. zł, słownie: </w:t>
      </w:r>
      <w:r w:rsidRPr="001610A4">
        <w:rPr>
          <w:bCs/>
        </w:rPr>
        <w:t>..............................................................złotych</w:t>
      </w:r>
    </w:p>
    <w:p w14:paraId="296999EC" w14:textId="77777777" w:rsidR="00E92AFB" w:rsidRPr="001610A4" w:rsidRDefault="00E92AFB" w:rsidP="00E92AFB">
      <w:pPr>
        <w:pStyle w:val="Tekstpodstawowy"/>
        <w:tabs>
          <w:tab w:val="left" w:pos="4678"/>
          <w:tab w:val="left" w:pos="7655"/>
        </w:tabs>
        <w:rPr>
          <w:bCs/>
        </w:rPr>
      </w:pPr>
      <w:r w:rsidRPr="001610A4">
        <w:t xml:space="preserve">cena brutto: ................................. zł, słownie: </w:t>
      </w:r>
      <w:r w:rsidRPr="001610A4">
        <w:rPr>
          <w:bCs/>
        </w:rPr>
        <w:t>................................................................złotych</w:t>
      </w:r>
    </w:p>
    <w:p w14:paraId="5342BAAA" w14:textId="77777777" w:rsidR="00E92AFB" w:rsidRPr="001610A4" w:rsidRDefault="00E92AFB" w:rsidP="00E92AFB">
      <w:pPr>
        <w:pStyle w:val="Tekstpodstawowy"/>
        <w:numPr>
          <w:ilvl w:val="3"/>
          <w:numId w:val="13"/>
        </w:numPr>
        <w:tabs>
          <w:tab w:val="left" w:pos="360"/>
          <w:tab w:val="left" w:pos="4678"/>
          <w:tab w:val="left" w:pos="7655"/>
        </w:tabs>
        <w:suppressAutoHyphens w:val="0"/>
        <w:ind w:left="360"/>
      </w:pPr>
      <w:r w:rsidRPr="001610A4">
        <w:rPr>
          <w:bCs/>
        </w:rPr>
        <w:t>roboty budowlane</w:t>
      </w:r>
    </w:p>
    <w:p w14:paraId="41FFF3FC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133FD76D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>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 złotych</w:t>
      </w:r>
    </w:p>
    <w:p w14:paraId="13383203" w14:textId="77777777" w:rsidR="00E92AFB" w:rsidRPr="001610A4" w:rsidRDefault="00E92AFB" w:rsidP="00E92AFB">
      <w:pPr>
        <w:pStyle w:val="Tekstpodstawowy"/>
        <w:tabs>
          <w:tab w:val="left" w:pos="4678"/>
          <w:tab w:val="left" w:pos="7655"/>
        </w:tabs>
        <w:rPr>
          <w:b/>
        </w:rPr>
      </w:pPr>
      <w:r w:rsidRPr="001610A4">
        <w:t>cena brutto: 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............................................................ złotych</w:t>
      </w:r>
    </w:p>
    <w:p w14:paraId="6DE36684" w14:textId="77777777" w:rsidR="00E92AFB" w:rsidRDefault="00E92AFB" w:rsidP="00BD2820">
      <w:pPr>
        <w:widowControl w:val="0"/>
        <w:autoSpaceDE w:val="0"/>
      </w:pPr>
    </w:p>
    <w:p w14:paraId="43505515" w14:textId="77777777" w:rsidR="00E92AFB" w:rsidRDefault="00E92AFB" w:rsidP="00E92AFB">
      <w:pPr>
        <w:widowControl w:val="0"/>
        <w:autoSpaceDE w:val="0"/>
      </w:pPr>
      <w:r w:rsidRPr="001610A4">
        <w:t>Termin wykonania zamówienia:</w:t>
      </w:r>
    </w:p>
    <w:p w14:paraId="3A3F14FF" w14:textId="6A2AB459" w:rsidR="0041033E" w:rsidRPr="001610A4" w:rsidRDefault="0041033E" w:rsidP="0041033E">
      <w:pPr>
        <w:pStyle w:val="Bezodstpw"/>
        <w:spacing w:after="120"/>
        <w:rPr>
          <w:bCs/>
        </w:rPr>
      </w:pPr>
      <w:r w:rsidRPr="00F625F0">
        <w:t xml:space="preserve">Oferujemy wykonanie zamówienia w terminie: </w:t>
      </w:r>
      <w:r w:rsidRPr="00F625F0">
        <w:rPr>
          <w:bCs/>
        </w:rPr>
        <w:t>.................................</w:t>
      </w:r>
      <w:r>
        <w:rPr>
          <w:bCs/>
        </w:rPr>
        <w:t xml:space="preserve">miesięcy od daty podpisania umowy </w:t>
      </w:r>
      <w:r w:rsidRPr="001610A4">
        <w:t>(wymagany:</w:t>
      </w:r>
      <w:r>
        <w:t xml:space="preserve"> </w:t>
      </w:r>
      <w:r w:rsidRPr="001610A4">
        <w:t>od daty podpisania umowy</w:t>
      </w:r>
      <w:r w:rsidR="000102DB">
        <w:t xml:space="preserve"> do 31 maja 2025r.</w:t>
      </w:r>
      <w:r w:rsidRPr="001610A4">
        <w:t>)</w:t>
      </w:r>
      <w:r>
        <w:t>, w tym:</w:t>
      </w:r>
    </w:p>
    <w:p w14:paraId="7BDCEB08" w14:textId="294D5EFF" w:rsidR="00E92AFB" w:rsidRPr="001610A4" w:rsidRDefault="00E92AFB" w:rsidP="00E92AFB">
      <w:pPr>
        <w:spacing w:after="120"/>
        <w:rPr>
          <w:bCs/>
        </w:rPr>
      </w:pPr>
      <w:r w:rsidRPr="001610A4">
        <w:rPr>
          <w:bCs/>
        </w:rPr>
        <w:t xml:space="preserve"> I etap – faza projektowa wraz z uzyskaniem prawomocnej decyzji pozwolenia na budowę ...................................</w:t>
      </w:r>
      <w:r w:rsidR="00B76CD8">
        <w:rPr>
          <w:bCs/>
        </w:rPr>
        <w:t xml:space="preserve"> </w:t>
      </w:r>
      <w:r w:rsidR="00B76CD8" w:rsidRPr="001610A4">
        <w:rPr>
          <w:bCs/>
        </w:rPr>
        <w:t xml:space="preserve">miesięcy </w:t>
      </w:r>
      <w:r w:rsidR="00B76CD8" w:rsidRPr="001610A4">
        <w:t>od daty podpisania umowy</w:t>
      </w:r>
      <w:r w:rsidR="00B76CD8" w:rsidRPr="001610A4">
        <w:rPr>
          <w:bCs/>
        </w:rPr>
        <w:t xml:space="preserve"> </w:t>
      </w:r>
      <w:r w:rsidRPr="001610A4">
        <w:rPr>
          <w:bCs/>
        </w:rPr>
        <w:t xml:space="preserve">( wymagany: </w:t>
      </w:r>
      <w:r w:rsidRPr="001610A4">
        <w:t>od daty podpisania umowy</w:t>
      </w:r>
      <w:r w:rsidR="000102DB">
        <w:t xml:space="preserve"> do 28 luty 2025r.</w:t>
      </w:r>
      <w:r w:rsidRPr="001610A4">
        <w:rPr>
          <w:bCs/>
        </w:rPr>
        <w:t>)</w:t>
      </w:r>
    </w:p>
    <w:p w14:paraId="65317B07" w14:textId="4474556F" w:rsidR="00E92AFB" w:rsidRPr="001610A4" w:rsidRDefault="00E92AFB" w:rsidP="00E92AFB">
      <w:pPr>
        <w:pStyle w:val="Bezodstpw"/>
        <w:spacing w:after="120"/>
      </w:pPr>
      <w:r w:rsidRPr="001610A4">
        <w:rPr>
          <w:bCs/>
        </w:rPr>
        <w:lastRenderedPageBreak/>
        <w:t xml:space="preserve">II etap - </w:t>
      </w:r>
      <w:r w:rsidRPr="001610A4">
        <w:t xml:space="preserve">wykonanie robót budowlanych wraz z uzyskaniem pozwolenia na użytkowanie ................................................  </w:t>
      </w:r>
      <w:r w:rsidR="00B76CD8" w:rsidRPr="001610A4">
        <w:rPr>
          <w:bCs/>
        </w:rPr>
        <w:t xml:space="preserve">miesięcy </w:t>
      </w:r>
      <w:r w:rsidR="00B76CD8" w:rsidRPr="001610A4">
        <w:t xml:space="preserve">od daty podpisania umowy </w:t>
      </w:r>
      <w:r w:rsidRPr="001610A4">
        <w:t>(wymagany:</w:t>
      </w:r>
      <w:r w:rsidR="006D2E27">
        <w:t xml:space="preserve"> </w:t>
      </w:r>
      <w:r w:rsidRPr="001610A4">
        <w:t>od daty podpisania umowy</w:t>
      </w:r>
      <w:r w:rsidR="000102DB">
        <w:t xml:space="preserve"> do 31 maj 2025r.</w:t>
      </w:r>
      <w:r w:rsidRPr="001610A4">
        <w:t>).</w:t>
      </w:r>
    </w:p>
    <w:p w14:paraId="46DE3868" w14:textId="77777777" w:rsidR="00E92AFB" w:rsidRDefault="00E92AFB" w:rsidP="000553AE">
      <w:pPr>
        <w:widowControl w:val="0"/>
        <w:autoSpaceDE w:val="0"/>
      </w:pPr>
    </w:p>
    <w:p w14:paraId="67CC6CD2" w14:textId="304BF427" w:rsidR="000553AE" w:rsidRPr="00DD7E57" w:rsidRDefault="00B76EA4" w:rsidP="000553AE">
      <w:pPr>
        <w:widowControl w:val="0"/>
        <w:autoSpaceDE w:val="0"/>
      </w:pPr>
      <w:r w:rsidRPr="00DD7E57">
        <w:t>Oferowany przez nas o</w:t>
      </w:r>
      <w:r w:rsidR="00021B4F" w:rsidRPr="00DD7E57">
        <w:t>kres gwarancji - ....................miesięcy</w:t>
      </w:r>
      <w:r w:rsidR="00D732BC">
        <w:t xml:space="preserve"> </w:t>
      </w:r>
      <w:r w:rsidR="000553AE" w:rsidRPr="00DD7E57">
        <w:t>(nie mniej niż 36 m-cy )</w:t>
      </w:r>
    </w:p>
    <w:p w14:paraId="28779972" w14:textId="77777777" w:rsidR="00021B4F" w:rsidRPr="00DD7E57" w:rsidRDefault="00021B4F" w:rsidP="00021B4F">
      <w:pPr>
        <w:widowControl w:val="0"/>
        <w:autoSpaceDE w:val="0"/>
      </w:pPr>
    </w:p>
    <w:p w14:paraId="0F466623" w14:textId="77777777" w:rsidR="00021B4F" w:rsidRPr="00DD7E57" w:rsidRDefault="00021B4F" w:rsidP="00021B4F">
      <w:pPr>
        <w:widowControl w:val="0"/>
        <w:autoSpaceDE w:val="0"/>
        <w:rPr>
          <w:b/>
        </w:rPr>
      </w:pPr>
      <w:r w:rsidRPr="00DD7E57">
        <w:t>Warunki płatności – zgodnie z warunkami określonymi we wzorze umowy.</w:t>
      </w:r>
    </w:p>
    <w:p w14:paraId="1AC8F747" w14:textId="77777777" w:rsidR="000553AE" w:rsidRPr="00DD7E57" w:rsidRDefault="000553AE" w:rsidP="00021B4F">
      <w:pPr>
        <w:suppressAutoHyphens w:val="0"/>
        <w:spacing w:line="276" w:lineRule="auto"/>
      </w:pPr>
    </w:p>
    <w:p w14:paraId="2AC318DD" w14:textId="77777777" w:rsidR="00021B4F" w:rsidRPr="00DD7E57" w:rsidRDefault="000553AE" w:rsidP="00021B4F">
      <w:pPr>
        <w:suppressAutoHyphens w:val="0"/>
        <w:spacing w:line="276" w:lineRule="auto"/>
      </w:pPr>
      <w:r w:rsidRPr="00DD7E57">
        <w:t>Oświadczam, iż kierownik budowy w osobie pana/pani ……………………………(wpisać imię i nazwisko), posiada ……………. lat doświadczenia na stanowiskach kierowniczych</w:t>
      </w:r>
    </w:p>
    <w:p w14:paraId="199DA75C" w14:textId="77777777" w:rsidR="000553AE" w:rsidRPr="00DD7E57" w:rsidRDefault="000553AE" w:rsidP="00021B4F">
      <w:pPr>
        <w:suppressAutoHyphens w:val="0"/>
        <w:spacing w:line="276" w:lineRule="auto"/>
        <w:rPr>
          <w:b/>
        </w:rPr>
      </w:pPr>
    </w:p>
    <w:p w14:paraId="502A3C6D" w14:textId="370A102C" w:rsidR="00253992" w:rsidRPr="00DD7E57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b/>
          <w:sz w:val="22"/>
          <w:szCs w:val="22"/>
        </w:rPr>
        <w:t>Oświadczam, że</w:t>
      </w:r>
      <w:r w:rsidR="004069A3" w:rsidRPr="00DD7E57">
        <w:rPr>
          <w:b/>
          <w:sz w:val="22"/>
          <w:szCs w:val="22"/>
        </w:rPr>
        <w:t xml:space="preserve"> </w:t>
      </w:r>
      <w:r w:rsidR="00253992" w:rsidRPr="00DD7E57">
        <w:rPr>
          <w:b/>
          <w:sz w:val="22"/>
          <w:szCs w:val="22"/>
        </w:rPr>
        <w:t>prowadzę:</w:t>
      </w:r>
    </w:p>
    <w:p w14:paraId="7F5D10CA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Mikroprzedsiębiorstwo*</w:t>
      </w:r>
    </w:p>
    <w:p w14:paraId="305A0481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Małe przedsiębiorstwo*</w:t>
      </w:r>
    </w:p>
    <w:p w14:paraId="086B8ABB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Średnie przedsiębiorstwo*</w:t>
      </w:r>
    </w:p>
    <w:p w14:paraId="20B5CE73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Jednoosobową działalność gospodarczą*</w:t>
      </w:r>
    </w:p>
    <w:p w14:paraId="79BDD330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Jestem osobą fizyczną nieprowadzącą działalności gospodarczej*</w:t>
      </w:r>
    </w:p>
    <w:p w14:paraId="025BC83C" w14:textId="77777777" w:rsidR="00021B4F" w:rsidRPr="00DD7E57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sz w:val="22"/>
          <w:szCs w:val="22"/>
        </w:rPr>
        <w:t xml:space="preserve">Inny rodzaj* (podać jaki) ……………….. </w:t>
      </w:r>
    </w:p>
    <w:p w14:paraId="161D5993" w14:textId="77777777" w:rsidR="00253992" w:rsidRPr="00DD7E57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7F022395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DD7E57">
        <w:rPr>
          <w:bCs/>
          <w:i/>
          <w:iCs/>
          <w:sz w:val="18"/>
          <w:szCs w:val="18"/>
        </w:rPr>
        <w:t>*</w:t>
      </w:r>
      <w:r w:rsidR="00B76EA4" w:rsidRPr="00DD7E57">
        <w:rPr>
          <w:bCs/>
          <w:i/>
          <w:iCs/>
          <w:sz w:val="18"/>
          <w:szCs w:val="18"/>
        </w:rPr>
        <w:t>należy zaznaczyć wpisując „X” w odpowiedni kwadrat</w:t>
      </w:r>
    </w:p>
    <w:p w14:paraId="101C1167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1FD46314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Oświadczam, że</w:t>
      </w:r>
      <w:r w:rsidRPr="00DD7E57">
        <w:rPr>
          <w:b/>
          <w:bCs/>
          <w:sz w:val="22"/>
          <w:szCs w:val="22"/>
        </w:rPr>
        <w:t xml:space="preserve">: </w:t>
      </w:r>
      <w:r w:rsidRPr="00DD7E57">
        <w:rPr>
          <w:sz w:val="22"/>
          <w:szCs w:val="22"/>
        </w:rPr>
        <w:t>jestem*/nie jestem* czynnym podatnikiem VAT.</w:t>
      </w:r>
    </w:p>
    <w:p w14:paraId="31E9B4C2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DC83CA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DD7E57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5CCE6FB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0C60A1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87F000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DD7E57">
        <w:rPr>
          <w:b/>
          <w:bCs/>
          <w:sz w:val="22"/>
          <w:szCs w:val="22"/>
          <w:u w:val="single"/>
        </w:rPr>
        <w:t>Oświadczam, że:</w:t>
      </w:r>
      <w:r w:rsidRPr="00DD7E57">
        <w:rPr>
          <w:sz w:val="22"/>
          <w:szCs w:val="22"/>
        </w:rPr>
        <w:t xml:space="preserve"> powyższy rachunek jest*/nie jest* zgodny z „Białą Listą” podatników – (</w:t>
      </w:r>
      <w:r w:rsidRPr="00DD7E57">
        <w:rPr>
          <w:i/>
          <w:iCs/>
          <w:sz w:val="20"/>
          <w:szCs w:val="20"/>
        </w:rPr>
        <w:t>wypełniają tylko Wykonawcy będącymi czynnymi podatnikami VAT).</w:t>
      </w:r>
    </w:p>
    <w:p w14:paraId="5B320D26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2A2F5282" w14:textId="77777777" w:rsidR="00021B4F" w:rsidRPr="00DD7E5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Oświadczam, że :</w:t>
      </w:r>
    </w:p>
    <w:p w14:paraId="747D07AF" w14:textId="77777777" w:rsidR="00021B4F" w:rsidRPr="00DD7E5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B9CC932" w14:textId="77777777" w:rsidR="00021B4F" w:rsidRPr="00DD7E5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zamówienie wykonamy samodzielnie</w:t>
      </w:r>
      <w:r w:rsidRPr="00DD7E57">
        <w:rPr>
          <w:sz w:val="22"/>
          <w:szCs w:val="22"/>
          <w:vertAlign w:val="superscript"/>
        </w:rPr>
        <w:t>*</w:t>
      </w:r>
      <w:r w:rsidRPr="00DD7E57">
        <w:rPr>
          <w:sz w:val="22"/>
          <w:szCs w:val="22"/>
        </w:rPr>
        <w:t>,</w:t>
      </w:r>
    </w:p>
    <w:p w14:paraId="48DF707C" w14:textId="77777777" w:rsidR="00021B4F" w:rsidRPr="00DD7E5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część zamówienia (określić zakres): …………………………………………………………..</w:t>
      </w:r>
    </w:p>
    <w:p w14:paraId="3EEB1F7C" w14:textId="77777777" w:rsidR="00021B4F" w:rsidRPr="00DD7E57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zamierzamy powierzyć podwykonawcom.</w:t>
      </w:r>
    </w:p>
    <w:p w14:paraId="5D23BB1A" w14:textId="77777777" w:rsidR="00BD2820" w:rsidRPr="00DD7E57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ECDB33B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Osoby do kontaktów z Zamawiającym</w:t>
      </w:r>
    </w:p>
    <w:p w14:paraId="7461AFA7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629C95F9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Osoba / osoby do kontaktów z Zamawiającym odpowiedzialne za wykonanie zobowiązań umowy:</w:t>
      </w:r>
    </w:p>
    <w:p w14:paraId="2C32587C" w14:textId="77777777" w:rsidR="00021B4F" w:rsidRPr="00DD7E5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DD7E57">
        <w:rPr>
          <w:sz w:val="22"/>
          <w:szCs w:val="22"/>
        </w:rPr>
        <w:tab/>
      </w:r>
    </w:p>
    <w:p w14:paraId="22795D86" w14:textId="77777777" w:rsidR="00021B4F" w:rsidRPr="00DD7E5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DD7E5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DD7E57">
        <w:rPr>
          <w:sz w:val="22"/>
          <w:szCs w:val="22"/>
        </w:rPr>
        <w:tab/>
      </w:r>
    </w:p>
    <w:p w14:paraId="2505944E" w14:textId="77777777" w:rsidR="00021B4F" w:rsidRPr="00DD7E57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21737C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FC36CB0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72D79E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Nazwisko, imię ....................................................................................................</w:t>
      </w:r>
    </w:p>
    <w:p w14:paraId="26AA3DDB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C13B12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Telefon...................................................</w:t>
      </w:r>
    </w:p>
    <w:p w14:paraId="4A811B82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Adres e-mail: ………………………….</w:t>
      </w:r>
    </w:p>
    <w:p w14:paraId="56093659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Zakres*:</w:t>
      </w:r>
    </w:p>
    <w:p w14:paraId="3A76D24B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- do reprezentowania w postępowaniu</w:t>
      </w:r>
    </w:p>
    <w:p w14:paraId="7B6E588A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- do reprezentowania w postępowaniu i zawarcia umowy</w:t>
      </w:r>
    </w:p>
    <w:p w14:paraId="5347A968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F3ADD9C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05499EB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18A183BF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0747F2C8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Oświadczamy, że uważamy się za związanych z ofertą przez czas wskazany w specyfikacji warunków zamówienia.</w:t>
      </w:r>
    </w:p>
    <w:p w14:paraId="6E39A591" w14:textId="77777777" w:rsidR="00E07129" w:rsidRPr="00DD7E5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Wadium w kwocie ……..............…… zostało wniesione w dniu …...…....……w formie / formach:</w:t>
      </w:r>
      <w:r w:rsidRPr="00DD7E57">
        <w:rPr>
          <w:sz w:val="22"/>
          <w:szCs w:val="22"/>
        </w:rPr>
        <w:tab/>
        <w:t>….………….….………….….………….….……………………………………………</w:t>
      </w:r>
    </w:p>
    <w:p w14:paraId="34918D62" w14:textId="77777777" w:rsidR="00E07129" w:rsidRPr="00DD7E5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Bank i numer konta, na kt</w:t>
      </w:r>
      <w:r w:rsidRPr="00DD7E57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DD7E57">
        <w:rPr>
          <w:sz w:val="22"/>
          <w:szCs w:val="22"/>
        </w:rPr>
        <w:t xml:space="preserve"> …………  </w:t>
      </w:r>
    </w:p>
    <w:p w14:paraId="4EE9BD0C" w14:textId="77777777" w:rsidR="00E07129" w:rsidRPr="00DD7E57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8064408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236CDC79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2252C149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Zabezpieczenie należytego wykonania umowy:</w:t>
      </w:r>
    </w:p>
    <w:p w14:paraId="5BCDD141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</w:p>
    <w:p w14:paraId="01E18C40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Zobowiązuję się do wniesienia zabezpieczenia należytego wykonania umowy w wysokości: …….% tj........................................... zł, w formie: ............................................................................................</w:t>
      </w:r>
    </w:p>
    <w:p w14:paraId="44CE1A5D" w14:textId="77777777" w:rsidR="00E07129" w:rsidRPr="00DD7E57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1D63496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Zastrzeżenie wykonawcy</w:t>
      </w:r>
    </w:p>
    <w:p w14:paraId="01AC1DF6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</w:p>
    <w:p w14:paraId="43061413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B3CEF1A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AD8CE4" w14:textId="77777777" w:rsidR="00E07129" w:rsidRPr="00DD7E57" w:rsidRDefault="00E07129" w:rsidP="00021B4F">
      <w:pPr>
        <w:widowControl w:val="0"/>
        <w:autoSpaceDE w:val="0"/>
      </w:pPr>
    </w:p>
    <w:p w14:paraId="73C5850F" w14:textId="77777777" w:rsidR="002725CD" w:rsidRPr="00DD7E57" w:rsidRDefault="002725CD" w:rsidP="00021B4F">
      <w:pPr>
        <w:widowControl w:val="0"/>
        <w:autoSpaceDE w:val="0"/>
      </w:pPr>
    </w:p>
    <w:p w14:paraId="7B8E906C" w14:textId="77777777" w:rsidR="002725CD" w:rsidRPr="00DD7E57" w:rsidRDefault="002725CD" w:rsidP="00021B4F">
      <w:pPr>
        <w:widowControl w:val="0"/>
        <w:autoSpaceDE w:val="0"/>
      </w:pPr>
    </w:p>
    <w:p w14:paraId="46AF7BF9" w14:textId="77777777" w:rsidR="00021B4F" w:rsidRPr="00DD7E57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DD7E57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5533CAD5" w14:textId="77777777" w:rsidR="00021B4F" w:rsidRPr="00DD7E57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DD7E57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DD7E57">
        <w:rPr>
          <w:rFonts w:ascii="Arial" w:hAnsi="Arial" w:cs="Arial"/>
          <w:sz w:val="22"/>
          <w:szCs w:val="22"/>
          <w:vertAlign w:val="superscript"/>
        </w:rPr>
        <w:t>1)</w:t>
      </w:r>
      <w:r w:rsidRPr="00DD7E57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EF9433E" w14:textId="77777777" w:rsidR="00021B4F" w:rsidRPr="00DD7E57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DD7E57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9570A5" w14:textId="77777777" w:rsidR="00021B4F" w:rsidRPr="00DD7E57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F0F62F4" w14:textId="77777777" w:rsidR="00021B4F" w:rsidRPr="00DD7E57" w:rsidRDefault="00021B4F" w:rsidP="00021B4F">
      <w:pPr>
        <w:suppressAutoHyphens w:val="0"/>
        <w:autoSpaceDE w:val="0"/>
        <w:jc w:val="both"/>
        <w:rPr>
          <w:b/>
        </w:rPr>
      </w:pPr>
      <w:r w:rsidRPr="00DD7E57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7C53EB9A" w14:textId="77777777" w:rsidR="00021B4F" w:rsidRPr="00DD7E57" w:rsidRDefault="00021B4F" w:rsidP="00021B4F">
      <w:pPr>
        <w:shd w:val="clear" w:color="auto" w:fill="FFFFFF"/>
        <w:jc w:val="both"/>
        <w:rPr>
          <w:b/>
        </w:rPr>
      </w:pPr>
    </w:p>
    <w:p w14:paraId="3A825F4B" w14:textId="77777777" w:rsidR="00021B4F" w:rsidRPr="00DD7E57" w:rsidRDefault="00021B4F" w:rsidP="00021B4F">
      <w:pPr>
        <w:shd w:val="clear" w:color="auto" w:fill="FFFFFF"/>
        <w:jc w:val="both"/>
      </w:pPr>
      <w:r w:rsidRPr="00DD7E57">
        <w:t>Ja, …………………………… wyrażam zgodę na przetwarzanie moich danych osobowych.</w:t>
      </w:r>
    </w:p>
    <w:p w14:paraId="368E8CE6" w14:textId="77777777" w:rsidR="00021B4F" w:rsidRPr="00DD7E57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15C0266E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Załączniki do oferty</w:t>
      </w:r>
    </w:p>
    <w:p w14:paraId="078EF965" w14:textId="77777777" w:rsidR="00021B4F" w:rsidRPr="00DD7E57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13024A59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 .......... .......... .......... .......... .......... .......... .......... ..........</w:t>
      </w:r>
    </w:p>
    <w:p w14:paraId="59EAE3B7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32EC3D7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541BD935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B68B8BE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6B920DB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5D262EC7" w14:textId="77777777" w:rsidR="00021B4F" w:rsidRPr="00DD7E57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DD7E57">
        <w:rPr>
          <w:sz w:val="20"/>
          <w:szCs w:val="20"/>
          <w:vertAlign w:val="superscript"/>
        </w:rPr>
        <w:t>*</w:t>
      </w:r>
      <w:r w:rsidRPr="00DD7E57">
        <w:rPr>
          <w:sz w:val="20"/>
          <w:szCs w:val="20"/>
        </w:rPr>
        <w:t xml:space="preserve"> niepotrzebne skreślić</w:t>
      </w:r>
    </w:p>
    <w:p w14:paraId="1CDD72C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688A74F" w14:textId="77777777" w:rsidR="00021B4F" w:rsidRPr="00DD7E57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DD7E57">
        <w:rPr>
          <w:sz w:val="22"/>
          <w:szCs w:val="22"/>
        </w:rPr>
        <w:t>....................... dnia .......................</w:t>
      </w:r>
      <w:r w:rsidRPr="00DD7E57">
        <w:rPr>
          <w:sz w:val="22"/>
          <w:szCs w:val="22"/>
        </w:rPr>
        <w:tab/>
        <w:t xml:space="preserve">  …………………………………………………………..</w:t>
      </w:r>
    </w:p>
    <w:p w14:paraId="7387874B" w14:textId="77777777" w:rsidR="00021B4F" w:rsidRPr="00DD7E57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  <w:t>Pieczęć i podpis wykonawcy</w:t>
      </w:r>
    </w:p>
    <w:sectPr w:rsidR="00021B4F" w:rsidRPr="00DD7E57" w:rsidSect="00BD2820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B255B" w14:textId="77777777" w:rsidR="00CA4DB9" w:rsidRDefault="00CA4DB9" w:rsidP="00986F3E">
      <w:r>
        <w:separator/>
      </w:r>
    </w:p>
  </w:endnote>
  <w:endnote w:type="continuationSeparator" w:id="0">
    <w:p w14:paraId="2FB33CFB" w14:textId="77777777" w:rsidR="00CA4DB9" w:rsidRDefault="00CA4DB9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D3DE1" w14:textId="77777777" w:rsidR="00CA4DB9" w:rsidRDefault="00CA4DB9" w:rsidP="00986F3E">
      <w:r>
        <w:separator/>
      </w:r>
    </w:p>
  </w:footnote>
  <w:footnote w:type="continuationSeparator" w:id="0">
    <w:p w14:paraId="4A8C26D1" w14:textId="77777777" w:rsidR="00CA4DB9" w:rsidRDefault="00CA4DB9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A722B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14"/>
    <w:multiLevelType w:val="multilevel"/>
    <w:tmpl w:val="00000014"/>
    <w:lvl w:ilvl="0">
      <w:numFmt w:val="bullet"/>
      <w:lvlText w:val=""/>
      <w:lvlJc w:val="left"/>
      <w:pPr>
        <w:tabs>
          <w:tab w:val="num" w:pos="435"/>
        </w:tabs>
        <w:ind w:left="435" w:hanging="435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128"/>
        </w:tabs>
        <w:ind w:left="1128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tabs>
          <w:tab w:val="num" w:pos="1848"/>
        </w:tabs>
        <w:ind w:left="1848" w:hanging="360"/>
      </w:pPr>
      <w:rPr>
        <w:rFonts w:hint="default"/>
      </w:rPr>
    </w:lvl>
    <w:lvl w:ilvl="4">
      <w:start w:val="6"/>
      <w:numFmt w:val="decimal"/>
      <w:lvlText w:val="%5)"/>
      <w:lvlJc w:val="left"/>
      <w:pPr>
        <w:tabs>
          <w:tab w:val="num" w:pos="2662"/>
        </w:tabs>
        <w:ind w:left="2662" w:hanging="454"/>
      </w:pPr>
      <w:rPr>
        <w:rFonts w:hint="default"/>
        <w:b w:val="0"/>
        <w:i w:val="0"/>
      </w:rPr>
    </w:lvl>
    <w:lvl w:ilvl="5">
      <w:start w:val="4"/>
      <w:numFmt w:val="decimal"/>
      <w:lvlText w:val="%6"/>
      <w:lvlJc w:val="left"/>
      <w:pPr>
        <w:tabs>
          <w:tab w:val="num" w:pos="3268"/>
        </w:tabs>
        <w:ind w:left="3268" w:hanging="340"/>
      </w:pPr>
      <w:rPr>
        <w:rFonts w:hint="default"/>
        <w:b/>
        <w:i w:val="0"/>
      </w:rPr>
    </w:lvl>
    <w:lvl w:ilvl="6">
      <w:start w:val="1"/>
      <w:numFmt w:val="decimal"/>
      <w:lvlText w:val="%7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7">
      <w:start w:val="1"/>
      <w:numFmt w:val="bullet"/>
      <w:lvlText w:val="o"/>
      <w:lvlJc w:val="left"/>
      <w:pPr>
        <w:tabs>
          <w:tab w:val="num" w:pos="4728"/>
        </w:tabs>
        <w:ind w:left="4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48"/>
        </w:tabs>
        <w:ind w:left="544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262BEE"/>
    <w:multiLevelType w:val="hybridMultilevel"/>
    <w:tmpl w:val="B48AA222"/>
    <w:lvl w:ilvl="0" w:tplc="243C6A8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88375">
    <w:abstractNumId w:val="0"/>
  </w:num>
  <w:num w:numId="2" w16cid:durableId="1603488324">
    <w:abstractNumId w:val="3"/>
  </w:num>
  <w:num w:numId="3" w16cid:durableId="1595894728">
    <w:abstractNumId w:val="4"/>
  </w:num>
  <w:num w:numId="4" w16cid:durableId="676536654">
    <w:abstractNumId w:val="5"/>
  </w:num>
  <w:num w:numId="5" w16cid:durableId="844706349">
    <w:abstractNumId w:val="6"/>
  </w:num>
  <w:num w:numId="6" w16cid:durableId="788470863">
    <w:abstractNumId w:val="7"/>
  </w:num>
  <w:num w:numId="7" w16cid:durableId="1641349500">
    <w:abstractNumId w:val="9"/>
  </w:num>
  <w:num w:numId="8" w16cid:durableId="1752241423">
    <w:abstractNumId w:val="8"/>
  </w:num>
  <w:num w:numId="9" w16cid:durableId="639116705">
    <w:abstractNumId w:val="10"/>
  </w:num>
  <w:num w:numId="10" w16cid:durableId="1669019724">
    <w:abstractNumId w:val="12"/>
  </w:num>
  <w:num w:numId="11" w16cid:durableId="1790126157">
    <w:abstractNumId w:val="1"/>
  </w:num>
  <w:num w:numId="12" w16cid:durableId="1811901741">
    <w:abstractNumId w:val="11"/>
  </w:num>
  <w:num w:numId="13" w16cid:durableId="774517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B4F"/>
    <w:rsid w:val="000102DB"/>
    <w:rsid w:val="00021B4F"/>
    <w:rsid w:val="0005262D"/>
    <w:rsid w:val="000553AE"/>
    <w:rsid w:val="00056958"/>
    <w:rsid w:val="00120AA6"/>
    <w:rsid w:val="00185E84"/>
    <w:rsid w:val="001E5558"/>
    <w:rsid w:val="00253992"/>
    <w:rsid w:val="002725CD"/>
    <w:rsid w:val="0028082A"/>
    <w:rsid w:val="002D00D4"/>
    <w:rsid w:val="00362325"/>
    <w:rsid w:val="003A6326"/>
    <w:rsid w:val="003C5E03"/>
    <w:rsid w:val="003D40AF"/>
    <w:rsid w:val="003E63F3"/>
    <w:rsid w:val="004069A3"/>
    <w:rsid w:val="0041033E"/>
    <w:rsid w:val="004746DD"/>
    <w:rsid w:val="004D695C"/>
    <w:rsid w:val="00527F6E"/>
    <w:rsid w:val="005A4EC0"/>
    <w:rsid w:val="006454D2"/>
    <w:rsid w:val="006B7881"/>
    <w:rsid w:val="006D2E27"/>
    <w:rsid w:val="006E080F"/>
    <w:rsid w:val="007372DA"/>
    <w:rsid w:val="00756E46"/>
    <w:rsid w:val="00791A38"/>
    <w:rsid w:val="007D4861"/>
    <w:rsid w:val="007F16A8"/>
    <w:rsid w:val="008336A3"/>
    <w:rsid w:val="00860138"/>
    <w:rsid w:val="008A611D"/>
    <w:rsid w:val="008E0169"/>
    <w:rsid w:val="008F09DD"/>
    <w:rsid w:val="00947DEB"/>
    <w:rsid w:val="00986F3E"/>
    <w:rsid w:val="009A69BE"/>
    <w:rsid w:val="00A11CB4"/>
    <w:rsid w:val="00A2118D"/>
    <w:rsid w:val="00A22F99"/>
    <w:rsid w:val="00A53409"/>
    <w:rsid w:val="00AE0B19"/>
    <w:rsid w:val="00B150DB"/>
    <w:rsid w:val="00B76CD8"/>
    <w:rsid w:val="00B76EA4"/>
    <w:rsid w:val="00BA6E13"/>
    <w:rsid w:val="00BD2820"/>
    <w:rsid w:val="00C40A88"/>
    <w:rsid w:val="00CA4DB9"/>
    <w:rsid w:val="00CA6CB4"/>
    <w:rsid w:val="00D36ACD"/>
    <w:rsid w:val="00D732BC"/>
    <w:rsid w:val="00DA73B4"/>
    <w:rsid w:val="00DD7E57"/>
    <w:rsid w:val="00DF0EF8"/>
    <w:rsid w:val="00E038EF"/>
    <w:rsid w:val="00E07129"/>
    <w:rsid w:val="00E7351A"/>
    <w:rsid w:val="00E92AFB"/>
    <w:rsid w:val="00E95063"/>
    <w:rsid w:val="00EA4589"/>
    <w:rsid w:val="00EF4641"/>
    <w:rsid w:val="00F8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E0B0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,Table of contents numbered Znak,Akapit z listą5 Znak,Numerowanie Znak,BulletC Znak,Wyliczanie Znak,Obiekt Znak,L1 Znak"/>
    <w:link w:val="Akapitzlist"/>
    <w:uiPriority w:val="34"/>
    <w:qFormat/>
    <w:locked/>
    <w:rsid w:val="00A11C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1180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31</cp:revision>
  <dcterms:created xsi:type="dcterms:W3CDTF">2021-03-18T16:06:00Z</dcterms:created>
  <dcterms:modified xsi:type="dcterms:W3CDTF">2024-10-24T09:45:00Z</dcterms:modified>
</cp:coreProperties>
</file>